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69ED4" w14:textId="77777777" w:rsidR="00A300F2" w:rsidRDefault="00A300F2" w:rsidP="00A300F2">
      <w:r>
        <w:rPr>
          <w:sz w:val="22"/>
        </w:rPr>
        <w:t>Name: _____________________________________________</w:t>
      </w:r>
    </w:p>
    <w:p w14:paraId="0CCD64D7" w14:textId="77777777" w:rsidR="00A300F2" w:rsidRDefault="00A300F2">
      <w:pPr>
        <w:pStyle w:val="Title"/>
        <w:pBdr>
          <w:bottom w:val="none" w:sz="8" w:space="1" w:color="4472C4"/>
        </w:pBdr>
        <w:spacing w:after="80" w:line="288" w:lineRule="auto"/>
        <w:rPr>
          <w:rFonts w:ascii="Aptos Display" w:hAnsi="Aptos Display"/>
        </w:rPr>
      </w:pPr>
    </w:p>
    <w:p w14:paraId="552C3283" w14:textId="36AFAEB0" w:rsidR="00F536B0" w:rsidRDefault="00000000">
      <w:pPr>
        <w:pStyle w:val="Title"/>
        <w:pBdr>
          <w:bottom w:val="none" w:sz="8" w:space="1" w:color="4472C4"/>
        </w:pBdr>
        <w:spacing w:after="80" w:line="288" w:lineRule="auto"/>
      </w:pPr>
      <w:r>
        <w:rPr>
          <w:rFonts w:ascii="Aptos Display" w:hAnsi="Aptos Display"/>
        </w:rPr>
        <w:t>Lab 2-2 Data Profiling - Answer Sheet</w:t>
      </w:r>
    </w:p>
    <w:p w14:paraId="1B9AB504" w14:textId="77777777" w:rsidR="00F536B0" w:rsidRDefault="00000000">
      <w:pPr>
        <w:pStyle w:val="Heading1"/>
        <w:spacing w:after="240"/>
      </w:pPr>
      <w:r>
        <w:rPr>
          <w:rFonts w:ascii="Aptos Display" w:hAnsi="Aptos Display"/>
        </w:rPr>
        <w:t>Questions</w:t>
      </w:r>
    </w:p>
    <w:p w14:paraId="191F23BC" w14:textId="77777777" w:rsidR="00F536B0" w:rsidRDefault="00000000">
      <w:pPr>
        <w:spacing w:after="120" w:line="276" w:lineRule="auto"/>
      </w:pPr>
      <w:r>
        <w:t>1. How many missing values are in each column? Which column has the most?</w:t>
      </w:r>
    </w:p>
    <w:p w14:paraId="5AAAAF7F" w14:textId="77777777" w:rsidR="00F536B0" w:rsidRDefault="00F536B0">
      <w:pPr>
        <w:spacing w:after="120" w:line="276" w:lineRule="auto"/>
      </w:pPr>
    </w:p>
    <w:p w14:paraId="611B90EC" w14:textId="77777777" w:rsidR="00F536B0" w:rsidRDefault="00F536B0">
      <w:pPr>
        <w:spacing w:after="120" w:line="276" w:lineRule="auto"/>
      </w:pPr>
    </w:p>
    <w:p w14:paraId="79939C40" w14:textId="77777777" w:rsidR="00F536B0" w:rsidRDefault="00F536B0">
      <w:pPr>
        <w:spacing w:after="360" w:line="276" w:lineRule="auto"/>
      </w:pPr>
    </w:p>
    <w:p w14:paraId="2EDE4062" w14:textId="77777777" w:rsidR="00F536B0" w:rsidRDefault="00000000">
      <w:pPr>
        <w:spacing w:after="120" w:line="276" w:lineRule="auto"/>
      </w:pPr>
      <w:r>
        <w:t>2. What percentage of Age values are missing?</w:t>
      </w:r>
    </w:p>
    <w:p w14:paraId="1F58B044" w14:textId="77777777" w:rsidR="00F536B0" w:rsidRDefault="00F536B0">
      <w:pPr>
        <w:spacing w:after="120" w:line="276" w:lineRule="auto"/>
      </w:pPr>
    </w:p>
    <w:p w14:paraId="286EF12E" w14:textId="77777777" w:rsidR="00F536B0" w:rsidRDefault="00F536B0">
      <w:pPr>
        <w:spacing w:after="120" w:line="276" w:lineRule="auto"/>
      </w:pPr>
    </w:p>
    <w:p w14:paraId="43272855" w14:textId="77777777" w:rsidR="00F536B0" w:rsidRDefault="00F536B0">
      <w:pPr>
        <w:spacing w:after="360" w:line="276" w:lineRule="auto"/>
      </w:pPr>
    </w:p>
    <w:p w14:paraId="50432EAD" w14:textId="77777777" w:rsidR="00F536B0" w:rsidRDefault="00000000">
      <w:pPr>
        <w:spacing w:after="120" w:line="276" w:lineRule="auto"/>
      </w:pPr>
      <w:r>
        <w:t>3. Calculate average Income by CustomerType. Does it make sense?</w:t>
      </w:r>
    </w:p>
    <w:p w14:paraId="3C628EF8" w14:textId="77777777" w:rsidR="00F536B0" w:rsidRDefault="00F536B0">
      <w:pPr>
        <w:spacing w:after="120" w:line="276" w:lineRule="auto"/>
      </w:pPr>
    </w:p>
    <w:p w14:paraId="2C139E0E" w14:textId="77777777" w:rsidR="00F536B0" w:rsidRDefault="00F536B0">
      <w:pPr>
        <w:spacing w:after="120" w:line="276" w:lineRule="auto"/>
      </w:pPr>
    </w:p>
    <w:p w14:paraId="07A35063" w14:textId="77777777" w:rsidR="00F536B0" w:rsidRDefault="00F536B0">
      <w:pPr>
        <w:spacing w:after="360" w:line="276" w:lineRule="auto"/>
      </w:pPr>
    </w:p>
    <w:p w14:paraId="1F4F9C84" w14:textId="77777777" w:rsidR="00F536B0" w:rsidRDefault="00000000">
      <w:pPr>
        <w:spacing w:after="120" w:line="276" w:lineRule="auto"/>
      </w:pPr>
      <w:r>
        <w:t>4. What is the correlation between Age and Income?</w:t>
      </w:r>
    </w:p>
    <w:p w14:paraId="4C34306B" w14:textId="77777777" w:rsidR="00F536B0" w:rsidRDefault="00F536B0">
      <w:pPr>
        <w:spacing w:after="120" w:line="276" w:lineRule="auto"/>
      </w:pPr>
    </w:p>
    <w:p w14:paraId="0932691E" w14:textId="77777777" w:rsidR="00F536B0" w:rsidRDefault="00F536B0">
      <w:pPr>
        <w:spacing w:after="120" w:line="276" w:lineRule="auto"/>
      </w:pPr>
    </w:p>
    <w:p w14:paraId="6DF75B1E" w14:textId="77777777" w:rsidR="00F536B0" w:rsidRDefault="00F536B0">
      <w:pPr>
        <w:spacing w:after="360" w:line="276" w:lineRule="auto"/>
      </w:pPr>
    </w:p>
    <w:p w14:paraId="456F8915" w14:textId="77777777" w:rsidR="00F536B0" w:rsidRDefault="00000000">
      <w:pPr>
        <w:spacing w:after="120" w:line="276" w:lineRule="auto"/>
      </w:pPr>
      <w:r>
        <w:t>5. How many records contain invalid date formats?</w:t>
      </w:r>
    </w:p>
    <w:p w14:paraId="62EAB5C8" w14:textId="77777777" w:rsidR="00F536B0" w:rsidRDefault="00F536B0">
      <w:pPr>
        <w:spacing w:after="120" w:line="276" w:lineRule="auto"/>
      </w:pPr>
    </w:p>
    <w:p w14:paraId="614C9A9D" w14:textId="77777777" w:rsidR="00F536B0" w:rsidRDefault="00F536B0">
      <w:pPr>
        <w:spacing w:after="120" w:line="276" w:lineRule="auto"/>
      </w:pPr>
    </w:p>
    <w:p w14:paraId="52D45486" w14:textId="77777777" w:rsidR="00F536B0" w:rsidRDefault="00F536B0">
      <w:pPr>
        <w:spacing w:after="360" w:line="276" w:lineRule="auto"/>
      </w:pPr>
    </w:p>
    <w:p w14:paraId="36BB6A34" w14:textId="77777777" w:rsidR="00F536B0" w:rsidRDefault="00000000">
      <w:pPr>
        <w:spacing w:after="120" w:line="276" w:lineRule="auto"/>
      </w:pPr>
      <w:r>
        <w:t>6. How many Age values are outside 18--100?</w:t>
      </w:r>
    </w:p>
    <w:p w14:paraId="4EE61858" w14:textId="77777777" w:rsidR="00F536B0" w:rsidRDefault="00F536B0">
      <w:pPr>
        <w:spacing w:after="120" w:line="276" w:lineRule="auto"/>
      </w:pPr>
    </w:p>
    <w:p w14:paraId="6C40BE6F" w14:textId="77777777" w:rsidR="00F536B0" w:rsidRDefault="00F536B0">
      <w:pPr>
        <w:spacing w:after="120" w:line="276" w:lineRule="auto"/>
      </w:pPr>
    </w:p>
    <w:p w14:paraId="0AD699B2" w14:textId="77777777" w:rsidR="00F536B0" w:rsidRDefault="00F536B0">
      <w:pPr>
        <w:spacing w:after="360" w:line="276" w:lineRule="auto"/>
      </w:pPr>
    </w:p>
    <w:p w14:paraId="65D2EE65" w14:textId="77777777" w:rsidR="00F536B0" w:rsidRDefault="00000000">
      <w:pPr>
        <w:spacing w:after="120" w:line="276" w:lineRule="auto"/>
      </w:pPr>
      <w:r>
        <w:t>7. How many Income values are invalid (e.g., negative)?</w:t>
      </w:r>
    </w:p>
    <w:p w14:paraId="68108363" w14:textId="77777777" w:rsidR="00F536B0" w:rsidRDefault="00F536B0">
      <w:pPr>
        <w:spacing w:after="120" w:line="276" w:lineRule="auto"/>
      </w:pPr>
    </w:p>
    <w:p w14:paraId="5C8D5FFA" w14:textId="77777777" w:rsidR="00F536B0" w:rsidRDefault="00F536B0">
      <w:pPr>
        <w:spacing w:after="120" w:line="276" w:lineRule="auto"/>
      </w:pPr>
    </w:p>
    <w:p w14:paraId="36A7F30E" w14:textId="77777777" w:rsidR="00F536B0" w:rsidRDefault="00F536B0">
      <w:pPr>
        <w:spacing w:after="360" w:line="276" w:lineRule="auto"/>
      </w:pPr>
    </w:p>
    <w:p w14:paraId="642435E0" w14:textId="77777777" w:rsidR="00F536B0" w:rsidRDefault="00000000">
      <w:pPr>
        <w:spacing w:after="120" w:line="276" w:lineRule="auto"/>
      </w:pPr>
      <w:r>
        <w:t>8. How many invalid Email values are present?</w:t>
      </w:r>
    </w:p>
    <w:p w14:paraId="5C33D1C0" w14:textId="77777777" w:rsidR="00F536B0" w:rsidRDefault="00F536B0">
      <w:pPr>
        <w:spacing w:after="120" w:line="276" w:lineRule="auto"/>
      </w:pPr>
    </w:p>
    <w:p w14:paraId="4B02AADC" w14:textId="77777777" w:rsidR="00F536B0" w:rsidRDefault="00F536B0">
      <w:pPr>
        <w:spacing w:after="120" w:line="276" w:lineRule="auto"/>
      </w:pPr>
    </w:p>
    <w:p w14:paraId="40619A48" w14:textId="77777777" w:rsidR="00F536B0" w:rsidRDefault="00F536B0">
      <w:pPr>
        <w:spacing w:after="360" w:line="276" w:lineRule="auto"/>
      </w:pPr>
    </w:p>
    <w:p w14:paraId="7B688642" w14:textId="77777777" w:rsidR="00F536B0" w:rsidRDefault="00000000">
      <w:pPr>
        <w:spacing w:after="120" w:line="276" w:lineRule="auto"/>
      </w:pPr>
      <w:r>
        <w:t>9. Are there duplicate CustomerID values? How many?</w:t>
      </w:r>
    </w:p>
    <w:p w14:paraId="73F38477" w14:textId="77777777" w:rsidR="00F536B0" w:rsidRDefault="00F536B0">
      <w:pPr>
        <w:spacing w:after="120" w:line="276" w:lineRule="auto"/>
      </w:pPr>
    </w:p>
    <w:p w14:paraId="602DB80C" w14:textId="77777777" w:rsidR="00F536B0" w:rsidRDefault="00F536B0">
      <w:pPr>
        <w:spacing w:after="120" w:line="276" w:lineRule="auto"/>
      </w:pPr>
    </w:p>
    <w:p w14:paraId="54FA9713" w14:textId="77777777" w:rsidR="00F536B0" w:rsidRDefault="00F536B0">
      <w:pPr>
        <w:spacing w:after="360" w:line="276" w:lineRule="auto"/>
      </w:pPr>
    </w:p>
    <w:p w14:paraId="2C829144" w14:textId="77777777" w:rsidR="00F536B0" w:rsidRDefault="00000000">
      <w:pPr>
        <w:spacing w:after="120" w:line="276" w:lineRule="auto"/>
      </w:pPr>
      <w:r>
        <w:t>10. Identify any outliers in Income or PurchaseAmount.</w:t>
      </w:r>
    </w:p>
    <w:p w14:paraId="280B9D9E" w14:textId="77777777" w:rsidR="00F536B0" w:rsidRDefault="00F536B0">
      <w:pPr>
        <w:spacing w:after="120" w:line="276" w:lineRule="auto"/>
      </w:pPr>
    </w:p>
    <w:p w14:paraId="60AA8DEA" w14:textId="77777777" w:rsidR="00F536B0" w:rsidRDefault="00F536B0">
      <w:pPr>
        <w:spacing w:after="120" w:line="276" w:lineRule="auto"/>
      </w:pPr>
    </w:p>
    <w:p w14:paraId="0A1329D8" w14:textId="77777777" w:rsidR="00F536B0" w:rsidRDefault="00F536B0">
      <w:pPr>
        <w:spacing w:after="360" w:line="276" w:lineRule="auto"/>
      </w:pPr>
    </w:p>
    <w:p w14:paraId="1C390329" w14:textId="77777777" w:rsidR="00F536B0" w:rsidRDefault="00000000">
      <w:pPr>
        <w:spacing w:after="120" w:line="276" w:lineRule="auto"/>
      </w:pPr>
      <w:r>
        <w:t>11. Find one customer that looks unusual across multiple variables. Explain briefly.</w:t>
      </w:r>
    </w:p>
    <w:p w14:paraId="523AFE81" w14:textId="77777777" w:rsidR="00F536B0" w:rsidRDefault="00F536B0">
      <w:pPr>
        <w:spacing w:after="120" w:line="276" w:lineRule="auto"/>
      </w:pPr>
    </w:p>
    <w:p w14:paraId="3C42870F" w14:textId="77777777" w:rsidR="00F536B0" w:rsidRDefault="00F536B0">
      <w:pPr>
        <w:spacing w:after="120" w:line="276" w:lineRule="auto"/>
      </w:pPr>
    </w:p>
    <w:p w14:paraId="5F442F60" w14:textId="77777777" w:rsidR="00F536B0" w:rsidRDefault="00F536B0">
      <w:pPr>
        <w:spacing w:after="360" w:line="276" w:lineRule="auto"/>
      </w:pPr>
    </w:p>
    <w:p w14:paraId="55DA696A" w14:textId="77777777" w:rsidR="00F536B0" w:rsidRDefault="00000000">
      <w:pPr>
        <w:spacing w:after="120" w:line="276" w:lineRule="auto"/>
      </w:pPr>
      <w:r>
        <w:t>12. Which data issue should be fixed first? Why?</w:t>
      </w:r>
    </w:p>
    <w:p w14:paraId="370AE4CB" w14:textId="77777777" w:rsidR="00F536B0" w:rsidRDefault="00F536B0">
      <w:pPr>
        <w:spacing w:after="120" w:line="276" w:lineRule="auto"/>
      </w:pPr>
    </w:p>
    <w:p w14:paraId="37F81F0E" w14:textId="77777777" w:rsidR="00F536B0" w:rsidRDefault="00F536B0">
      <w:pPr>
        <w:spacing w:after="120" w:line="276" w:lineRule="auto"/>
      </w:pPr>
    </w:p>
    <w:p w14:paraId="44CC37B9" w14:textId="77777777" w:rsidR="00F536B0" w:rsidRDefault="00F536B0">
      <w:pPr>
        <w:spacing w:after="360" w:line="276" w:lineRule="auto"/>
      </w:pPr>
    </w:p>
    <w:p w14:paraId="698293AA" w14:textId="77777777" w:rsidR="00F536B0" w:rsidRDefault="00000000">
      <w:pPr>
        <w:spacing w:after="120" w:line="276" w:lineRule="auto"/>
      </w:pPr>
      <w:r>
        <w:t>13. Which issue is least important? Why?</w:t>
      </w:r>
    </w:p>
    <w:p w14:paraId="5167CA55" w14:textId="77777777" w:rsidR="00F536B0" w:rsidRDefault="00F536B0">
      <w:pPr>
        <w:spacing w:after="120" w:line="276" w:lineRule="auto"/>
      </w:pPr>
    </w:p>
    <w:p w14:paraId="15C9F619" w14:textId="77777777" w:rsidR="00F536B0" w:rsidRDefault="00F536B0">
      <w:pPr>
        <w:spacing w:after="120" w:line="276" w:lineRule="auto"/>
      </w:pPr>
    </w:p>
    <w:p w14:paraId="7FF2E10A" w14:textId="77777777" w:rsidR="00F536B0" w:rsidRDefault="00F536B0">
      <w:pPr>
        <w:spacing w:after="360" w:line="276" w:lineRule="auto"/>
      </w:pPr>
    </w:p>
    <w:p w14:paraId="23B0332C" w14:textId="77777777" w:rsidR="00F536B0" w:rsidRDefault="00000000">
      <w:pPr>
        <w:spacing w:after="120" w:line="276" w:lineRule="auto"/>
      </w:pPr>
      <w:r>
        <w:t>14. Are any unusual records likely valid (not errors)? Explain.</w:t>
      </w:r>
    </w:p>
    <w:p w14:paraId="39A7E03F" w14:textId="77777777" w:rsidR="00F536B0" w:rsidRDefault="00F536B0">
      <w:pPr>
        <w:spacing w:after="120" w:line="276" w:lineRule="auto"/>
      </w:pPr>
    </w:p>
    <w:p w14:paraId="7852B2BD" w14:textId="77777777" w:rsidR="00F536B0" w:rsidRDefault="00F536B0">
      <w:pPr>
        <w:spacing w:after="120" w:line="276" w:lineRule="auto"/>
      </w:pPr>
    </w:p>
    <w:p w14:paraId="17A00568" w14:textId="77777777" w:rsidR="00F536B0" w:rsidRDefault="00F536B0">
      <w:pPr>
        <w:spacing w:after="360" w:line="276" w:lineRule="auto"/>
      </w:pPr>
    </w:p>
    <w:p w14:paraId="70FC2D49" w14:textId="77777777" w:rsidR="00F536B0" w:rsidRDefault="00000000">
      <w:pPr>
        <w:spacing w:after="120" w:line="276" w:lineRule="auto"/>
      </w:pPr>
      <w:r>
        <w:t>15. In 3--4 sentences, describe the overall data quality of this dataset.</w:t>
      </w:r>
    </w:p>
    <w:p w14:paraId="156246CD" w14:textId="77777777" w:rsidR="00F536B0" w:rsidRDefault="00F536B0">
      <w:pPr>
        <w:spacing w:after="120" w:line="276" w:lineRule="auto"/>
      </w:pPr>
    </w:p>
    <w:p w14:paraId="7642F4EB" w14:textId="77777777" w:rsidR="00F536B0" w:rsidRDefault="00F536B0">
      <w:pPr>
        <w:spacing w:after="120" w:line="276" w:lineRule="auto"/>
      </w:pPr>
    </w:p>
    <w:p w14:paraId="01BAE265" w14:textId="77777777" w:rsidR="00F536B0" w:rsidRDefault="00F536B0">
      <w:pPr>
        <w:spacing w:after="120" w:line="276" w:lineRule="auto"/>
      </w:pPr>
    </w:p>
    <w:sectPr w:rsidR="00F536B0" w:rsidSect="00034616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736E4" w14:textId="77777777" w:rsidR="00677F46" w:rsidRDefault="00677F46">
      <w:pPr>
        <w:spacing w:after="0"/>
      </w:pPr>
      <w:r>
        <w:separator/>
      </w:r>
    </w:p>
  </w:endnote>
  <w:endnote w:type="continuationSeparator" w:id="0">
    <w:p w14:paraId="606C1C33" w14:textId="77777777" w:rsidR="00677F46" w:rsidRDefault="00677F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E2519" w14:textId="77777777" w:rsidR="00F536B0" w:rsidRDefault="00000000">
    <w:pPr>
      <w:pStyle w:val="Footer"/>
      <w:jc w:val="center"/>
    </w:pPr>
    <w:r>
      <w:rPr>
        <w:color w:val="44546A"/>
        <w:sz w:val="18"/>
      </w:rPr>
      <w:t xml:space="preserve">Page </w:t>
    </w:r>
    <w:r>
      <w:rPr>
        <w:color w:val="44546A"/>
        <w:sz w:val="18"/>
      </w:rPr>
      <w:fldChar w:fldCharType="begin"/>
    </w:r>
    <w:r>
      <w:rPr>
        <w:color w:val="44546A"/>
        <w:sz w:val="18"/>
      </w:rPr>
      <w:instrText>PAGE</w:instrText>
    </w:r>
    <w:r>
      <w:rPr>
        <w:color w:val="44546A"/>
        <w:sz w:val="18"/>
      </w:rPr>
      <w:fldChar w:fldCharType="separate"/>
    </w:r>
    <w:r>
      <w:rPr>
        <w:color w:val="44546A"/>
        <w:sz w:val="18"/>
      </w:rPr>
      <w:t>1</w:t>
    </w:r>
    <w:r>
      <w:rPr>
        <w:color w:val="44546A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56F53" w14:textId="77777777" w:rsidR="00677F46" w:rsidRDefault="00677F46">
      <w:pPr>
        <w:spacing w:after="0"/>
      </w:pPr>
      <w:r>
        <w:separator/>
      </w:r>
    </w:p>
  </w:footnote>
  <w:footnote w:type="continuationSeparator" w:id="0">
    <w:p w14:paraId="47570D9E" w14:textId="77777777" w:rsidR="00677F46" w:rsidRDefault="00677F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02BF4" w14:textId="77777777" w:rsidR="00F536B0" w:rsidRDefault="00000000">
    <w:pPr>
      <w:pStyle w:val="Header"/>
    </w:pPr>
    <w:r>
      <w:rPr>
        <w:color w:val="44546A"/>
        <w:sz w:val="18"/>
      </w:rPr>
      <w:t>Data Quality Exercise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96897880">
    <w:abstractNumId w:val="8"/>
  </w:num>
  <w:num w:numId="2" w16cid:durableId="2075930371">
    <w:abstractNumId w:val="6"/>
  </w:num>
  <w:num w:numId="3" w16cid:durableId="374549001">
    <w:abstractNumId w:val="5"/>
  </w:num>
  <w:num w:numId="4" w16cid:durableId="1381444017">
    <w:abstractNumId w:val="4"/>
  </w:num>
  <w:num w:numId="5" w16cid:durableId="970134558">
    <w:abstractNumId w:val="7"/>
  </w:num>
  <w:num w:numId="6" w16cid:durableId="808322947">
    <w:abstractNumId w:val="3"/>
  </w:num>
  <w:num w:numId="7" w16cid:durableId="1910920509">
    <w:abstractNumId w:val="2"/>
  </w:num>
  <w:num w:numId="8" w16cid:durableId="238027481">
    <w:abstractNumId w:val="1"/>
  </w:num>
  <w:num w:numId="9" w16cid:durableId="525102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77F46"/>
    <w:rsid w:val="00A300F2"/>
    <w:rsid w:val="00AA1D8D"/>
    <w:rsid w:val="00B47730"/>
    <w:rsid w:val="00CB0664"/>
    <w:rsid w:val="00F536B0"/>
    <w:rsid w:val="00F65A1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AA3E02"/>
  <w14:defaultImageDpi w14:val="300"/>
  <w15:docId w15:val="{ED2DEBDD-973F-43E2-B4F1-44B9D18D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eastAsia="Aptos" w:hAnsi="Aptos" w:cs="Aptos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Kim Seefeld</cp:lastModifiedBy>
  <cp:revision>2</cp:revision>
  <dcterms:created xsi:type="dcterms:W3CDTF">2026-06-08T00:36:00Z</dcterms:created>
  <dcterms:modified xsi:type="dcterms:W3CDTF">2026-06-08T00:36:00Z</dcterms:modified>
  <cp:category/>
</cp:coreProperties>
</file>